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03:27 МСК · База обновлена: 15.08.2026, 21:12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Осуществлен амбулаторный вызов фельдшера ФАП к ребенку - мальчик 3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лающий кашель утром, осиплость голоса, беспокойство.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остро. На фоне полного здоровья утром появился лающий кашель, с затрудненным шумным вдохом, выражена осиплость голоса. Температура 37,8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первой беременности, на фоне анемии II степени. Роды срочные. Оценка по шкале АПГАР 8/9 баллов. На грудном вскармливании до 1года. Профилактические прививки по календарю. От гриппа не привит- отказ родителей.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15 кг. Длина тела – 99см. температура 37,5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 Кожные покровы бледные. Вынужденное положение тела. Голос сиплый. Кашель грубый, при вдохе легкое втяжение в области яремной вырезки. Грудная клетка правильной формы. Перкуторно звук легочный. Дыхание проводится над всеми точками аускультации жесткое. Частота дыхания 40 в минуту. Тоны сердца ясные ритмичные. ЧСС - 120 в мин. Живот доступен пальпации,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стенозу гортани I степени (стадия компенсации)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осиплость, грубый навязчивый кашель, беспокойство, страх, возможна апатия, резкая одышка с выраженным втяжением податливых мест грудной клетки, бледность, акроцианоз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резкая бледность и цианоз, гипотермия, возможны судороги, мидриаз, дыхание частое, поверхностное, артериальная гипотензия, нитевидный пульс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осиплость, грубый навязчивый кашель, умеренная одышка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грубый навязчивый кашель, выраженная одышка, возбуждение, дыхание с участием вспомогательной мускулатуры, втяжением податливых мест грудной клетки, раздуванием крыльев носа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осиплость, грубый навязчивый кашель, умеренная одышка</w:t>
      </w:r>
    </w:p>
    <w:p>
      <w:pPr>
        <w:spacing w:after="58"/>
      </w:pPr>
      <w:r>
        <w:rPr>
          <w:b w:val="0"/>
          <w:i w:val="0"/>
        </w:rPr>
        <w:t>Таблица 1. Степени стеноза гортани (по В.Ф. Ундрицу, 1969 г.)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60"/>
        <w:gridCol w:w="5060"/>
      </w:tblGrid>
      <w:tr>
        <w:trPr>
          <w:tblHeader w:val="true"/>
        </w:trPr>
        <w:tc>
          <w:tcPr>
            <w:tcW w:type="dxa" w:w="5060"/>
          </w:tcPr>
          <w:p>
            <w:r>
              <w:rPr>
                <w:b/>
                <w:i w:val="0"/>
              </w:rPr>
              <w:t>Степень</w:t>
            </w:r>
          </w:p>
        </w:tc>
        <w:tc>
          <w:tcPr>
            <w:tcW w:type="dxa" w:w="5060"/>
          </w:tcPr>
          <w:p>
            <w:r>
              <w:rPr>
                <w:b/>
                <w:i w:val="0"/>
              </w:rPr>
              <w:t>Клинические проявления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I (стадия компенсации)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Осиплость, грубый навязчивый кашель,</w:t>
              <w:br/>
              <w:t>умеренная одышка</w:t>
            </w:r>
          </w:p>
        </w:tc>
      </w:tr>
    </w:tbl>
    <w:p/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преобладающему этиологическому фактору воспаления гортани, сопровождающееся развитием крупа,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риновирусы и вирусы простого герпеса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вирусы парагриппа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респираторно-синцитиальные вирусы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аденовирусы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вирусы парагриппа</w:t>
      </w:r>
    </w:p>
    <w:p>
      <w:pPr>
        <w:spacing w:after="58"/>
      </w:pPr>
      <w:r>
        <w:rPr>
          <w:b w:val="0"/>
          <w:i w:val="0"/>
        </w:rPr>
        <w:t>Наиболее часто причинно значимыми возбудителями острого обструктивного ларингита являются респираторные вирусы, причем до 80% случаев крупа обусловлено вирусом парагриппа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анамнез и клинические данные, ребенку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ларингит, стеноз II степени, среднетяжелое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ларингит, стеноз III степени, 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ларингит, стеноз I степени,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ларингит, без стеноза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Острый ларингит, стеноз I степени, средней степени тяжести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24"/>
        <w:gridCol w:w="2024"/>
        <w:gridCol w:w="2024"/>
        <w:gridCol w:w="2024"/>
        <w:gridCol w:w="2024"/>
      </w:tblGrid>
      <w:tr>
        <w:trPr>
          <w:tblHeader w:val="true"/>
        </w:trPr>
        <w:tc>
          <w:tcPr>
            <w:tcW w:type="dxa" w:w="2024"/>
          </w:tcPr>
          <w:p>
            <w:r>
              <w:rPr>
                <w:b/>
                <w:i w:val="0"/>
              </w:rPr>
              <w:t>Признаки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Степень тяжести</w:t>
            </w:r>
          </w:p>
        </w:tc>
        <w:tc>
          <w:tcPr>
            <w:tcW w:type="dxa" w:w="2024"/>
          </w:tcPr>
          <w:p/>
        </w:tc>
        <w:tc>
          <w:tcPr>
            <w:tcW w:type="dxa" w:w="2024"/>
          </w:tcPr>
          <w:p/>
        </w:tc>
        <w:tc>
          <w:tcPr>
            <w:tcW w:type="dxa" w:w="2024"/>
          </w:tcPr>
          <w:p/>
        </w:tc>
      </w:tr>
      <w:tr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Легкая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Среднетяжелая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Тяжелая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Терминальная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Лающий кашель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Редко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Часто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Часто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Редко в связи с апатией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Стридор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В покое отсутствует или имеет минимальные проявления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Легко слышен в покое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Постоянно слышен на вдохе и периодически на выдохе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Слышен в покое, но может быть тихим или почти неразличимым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Втяжение надключичных и/или межреберных промежутков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Отсутствует или выражено незначительно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Заметно в покое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Выраженное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Может быть незаметно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Дистресс, возбуждение или сонливость (гипоксия ЦНС)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Отсутствует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Отсутствует или незначительная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Может быть выраженная сонливость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Выраженная сонливость или нарушение сознания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Цианоз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Бледность и синюшность кожных покровов без дотации кислорода</w:t>
            </w:r>
          </w:p>
        </w:tc>
      </w:tr>
    </w:tbl>
    <w:p/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Изменения при крупе локализуются исключительно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 голосовыми связками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подскладочной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голосовых связках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трахеи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подскладочной области</w:t>
      </w:r>
    </w:p>
    <w:p>
      <w:pPr>
        <w:spacing w:after="58"/>
      </w:pPr>
      <w:r>
        <w:rPr>
          <w:b w:val="0"/>
          <w:i w:val="0"/>
        </w:rPr>
        <w:t>Острый обструктивный ларингит (круп) - воспаление гортани и тканей подскладочного пространства с сужением просвета гортани.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Основа лечения вирусных стенозов гортани включает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ингаляций с физиологическим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глюкокортикостероидов в ингаляциях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тепловых ингаляций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глюкокортикостероидов в ингаляциях</w:t>
      </w:r>
    </w:p>
    <w:p>
      <w:pPr>
        <w:spacing w:after="58"/>
      </w:pPr>
      <w:r>
        <w:rPr>
          <w:b w:val="0"/>
          <w:i w:val="0"/>
        </w:rPr>
        <w:t>Для терапии крупа рекомендуется применение глюкокортикостероидных препаратов.</w:t>
      </w:r>
    </w:p>
    <w:p>
      <w:pPr>
        <w:spacing w:after="58"/>
      </w:pPr>
      <w:r>
        <w:rPr>
          <w:b w:val="0"/>
          <w:i w:val="0"/>
        </w:rPr>
        <w:t>Комментарии: согласно международному консенсусу, а также рекомендациям Всемирной организации здравоохранения, основу лечения острого обструктивного ларингита составляют ингаляционные и системные глюкокортикостероиды.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Доза будесонида для ингаляции при стенозе гортани II степени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</w:t>
      </w:r>
    </w:p>
    <w:p>
      <w:pPr>
        <w:spacing w:after="58"/>
      </w:pPr>
      <w:r>
        <w:rPr>
          <w:b w:val="0"/>
          <w:i w:val="0"/>
        </w:rPr>
        <w:t>Для купирования крупа эффективно ингаляционное введение суспензии Будесонида через компрессорный небулайзер или МЭШ (мембранный)- небулайзер в дозировке 2 мг в сутки. Дозу препарата можно принять за один раз(единовременно) или разделить ее на два приема по 1 мг в 30 минут. В 85% случаев (обычно при стенозе гортани 1 степени) бывает достаточно 1 процедуры. При необходимости, возможно повторение ингаляций согласно инструкции.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невозможности проведения ингаляции, выраженном беспокойстве ребенка проводят парентеральное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бронхолитиков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глюкокортикоидов</w:t>
      </w:r>
    </w:p>
    <w:p>
      <w:pPr>
        <w:spacing w:after="58"/>
      </w:pPr>
      <w:r>
        <w:rPr>
          <w:b w:val="0"/>
          <w:i w:val="0"/>
        </w:rPr>
        <w:t>Дексаметазон**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Будесонида**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Будесонидом**.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Доза дексаметазона при парентеральном введении составляет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мг/кг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1,0-2,0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3,0-6,0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0,15-0,6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1,5-2,5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3 - 0,15-0,6</w:t>
      </w:r>
    </w:p>
    <w:p>
      <w:pPr>
        <w:spacing w:after="58"/>
      </w:pPr>
      <w:r>
        <w:rPr>
          <w:b w:val="0"/>
          <w:i w:val="0"/>
        </w:rPr>
        <w:t>Дексаметазон**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Будесонида**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Будесонидом**.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Противовоспалительная антибиотикотерапия детям при ларингите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назначается всем детям не зависимо от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назначается при стенозе III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назначается детям до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показана</w:t>
      </w:r>
    </w:p>
    <w:p>
      <w:pPr>
        <w:spacing w:after="58"/>
      </w:pPr>
      <w:r>
        <w:rPr>
          <w:b w:val="0"/>
          <w:i w:val="0"/>
        </w:rPr>
        <w:t>Антибактериальная терапия не рекомендуется к назначению при крупе, т.к. не имеет эффективности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госпитализации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больного ребенка в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ребенка до 6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желание родителей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2-3 степени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стеноз 2-3 степени</w:t>
      </w:r>
    </w:p>
    <w:p>
      <w:pPr>
        <w:spacing w:after="58"/>
      </w:pPr>
      <w:r>
        <w:rPr>
          <w:b w:val="0"/>
          <w:i w:val="0"/>
        </w:rPr>
        <w:t>Госпитализация показана в следующих случаях:</w:t>
      </w:r>
    </w:p>
    <w:p>
      <w:pPr>
        <w:spacing w:after="58"/>
      </w:pPr>
      <w:r>
        <w:rPr>
          <w:b w:val="0"/>
          <w:i w:val="0"/>
        </w:rPr>
        <w:t>- стеноз гортани 2-3 степени;</w:t>
      </w:r>
    </w:p>
    <w:p>
      <w:pPr>
        <w:spacing w:after="58"/>
      </w:pPr>
      <w:r>
        <w:rPr>
          <w:b w:val="0"/>
          <w:i w:val="0"/>
        </w:rPr>
        <w:t>- невозможность проведения адекватной терапии в домашних условиях;</w:t>
      </w:r>
    </w:p>
    <w:p>
      <w:pPr>
        <w:spacing w:after="58"/>
      </w:pPr>
      <w:r>
        <w:rPr>
          <w:b w:val="0"/>
          <w:i w:val="0"/>
        </w:rPr>
        <w:t>- прогрессирующее ухудшение состояния.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 больного со стенозом гортани важно сразу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гастро-эзофагальный рефлюкс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 бронхиальной астмы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эпиглоттит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пневмонию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эпиглоттит</w:t>
      </w:r>
    </w:p>
    <w:p>
      <w:pPr>
        <w:spacing w:after="58"/>
      </w:pPr>
      <w:r>
        <w:rPr>
          <w:b w:val="0"/>
          <w:i w:val="0"/>
        </w:rPr>
        <w:t>Круп необходимо дифференцировать с другими заболеваниями, сопровождающимися стенозом или обструкцией верхних дыхательных путей, прежде всего с эпиглоттитом, который все еще встречается в условиях отсутствия массовой вакцинации против гемофильной инфекции типа b. В отличие от вирусного крупа эпиглоттиту не свойственны катаральные явления, кашель и осиплость голоса.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Жаропонижающие препараты пациентам без хронической патологии и при отсутствии дискомфорта, связанного с высокой температурой оправданы при температуре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37,5-38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выше 39 - 39,5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выше 39 - 39,5</w:t>
      </w:r>
    </w:p>
    <w:p>
      <w:pPr>
        <w:spacing w:after="58"/>
      </w:pPr>
      <w:r>
        <w:rPr>
          <w:b w:val="0"/>
          <w:i w:val="0"/>
        </w:rPr>
        <w:t>Снижение температуры: лихорадящего ребенка следует раскрыть, обтереть водой Т° 25-30°С. С целью снижения температуры у детей допустимо применение только 2-х препаратов – парацетамола или ибупрофена. Жаропонижающие препараты у здоровых детей ≥3 месяцев оправданы при температуре выше 39-39,5°С. При менее выраженной лихорадке (38-38,5°С) средства, снижающие температуру, показаны детям до 3 месяцев, пациентам с хронической патологией, а также при связанном с температурой дискомфорте. Регулярный (курсовой) прием жаропонижающих нежелателен, повторную дозу вводят только после нового повышения температуры.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352_3/" TargetMode="External"/><Relationship Id="rId21" Type="http://schemas.openxmlformats.org/officeDocument/2006/relationships/hyperlink" Target="https://library.mededtech.ru/rest/documents/KP352_3/#table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352_3/#paragraph_4p5tkl" TargetMode="External"/><Relationship Id="rId24" Type="http://schemas.openxmlformats.org/officeDocument/2006/relationships/hyperlink" Target="https://library.mededtech.ru/rest/documents/KP352_3/#table2" TargetMode="External"/><Relationship Id="rId25" Type="http://schemas.openxmlformats.org/officeDocument/2006/relationships/hyperlink" Target="https://library.mededtech.ru/rest/documents/KP352_3/#paragraph_rb19ui" TargetMode="External"/><Relationship Id="rId26" Type="http://schemas.openxmlformats.org/officeDocument/2006/relationships/hyperlink" Target="https://library.mededtech.ru/rest/documents/KP352_3/#list_item_gr5uig" TargetMode="External"/><Relationship Id="rId27" Type="http://schemas.openxmlformats.org/officeDocument/2006/relationships/hyperlink" Target="https://library.mededtech.ru/rest/documents/KP352_3/#paragraph_rd7fs7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KP352_3/#paragraph_uqgkhk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KP352_3/#list_item_rpor3a" TargetMode="External"/><Relationship Id="rId32" Type="http://schemas.openxmlformats.org/officeDocument/2006/relationships/hyperlink" Target="https://library.mededtech.ru/rest/documents/KP352_3/#paragraph_tpcsca" TargetMode="External"/><Relationship Id="rId33" Type="http://schemas.openxmlformats.org/officeDocument/2006/relationships/hyperlink" Target="https://library.mededtech.ru/rest/documents/KP352_3/#paragraph_ic5rc9" TargetMode="External"/><Relationship Id="rId34" Type="http://schemas.openxmlformats.org/officeDocument/2006/relationships/hyperlink" Target="https://library.mededtech.ru/rest/documents/KP352_3/#paragraph_ae1v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